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F3BEE" w:rsidR="00620231" w:rsidRDefault="001129B5" w14:paraId="4FA05ADD" w14:textId="77777777">
      <w:pPr>
        <w:rPr>
          <w:lang w:val="de-DE"/>
        </w:rPr>
      </w:pPr>
      <w:r w:rsidRPr="008F3BEE">
        <w:rPr>
          <w:lang w:val="de-DE"/>
        </w:rPr>
        <w:t>[Firmenname]</w:t>
      </w:r>
      <w:r w:rsidRPr="008F3BEE">
        <w:rPr>
          <w:lang w:val="de-DE"/>
        </w:rPr>
        <w:br/>
      </w:r>
      <w:r w:rsidRPr="008F3BEE">
        <w:rPr>
          <w:lang w:val="de-DE"/>
        </w:rPr>
        <w:t>[Straße und Hausnummer]</w:t>
      </w:r>
      <w:r w:rsidRPr="008F3BEE">
        <w:rPr>
          <w:lang w:val="de-DE"/>
        </w:rPr>
        <w:br/>
      </w:r>
      <w:r w:rsidRPr="008F3BEE">
        <w:rPr>
          <w:lang w:val="de-DE"/>
        </w:rPr>
        <w:t>[</w:t>
      </w:r>
      <w:proofErr w:type="gramStart"/>
      <w:r w:rsidRPr="008F3BEE">
        <w:rPr>
          <w:lang w:val="de-DE"/>
        </w:rPr>
        <w:t>PLZ Ort</w:t>
      </w:r>
      <w:proofErr w:type="gramEnd"/>
      <w:r w:rsidRPr="008F3BEE">
        <w:rPr>
          <w:lang w:val="de-DE"/>
        </w:rPr>
        <w:t>]</w:t>
      </w:r>
    </w:p>
    <w:p w:rsidRPr="008F3BEE" w:rsidR="00620231" w:rsidRDefault="00620231" w14:paraId="55CABDE7" w14:textId="77777777">
      <w:pPr>
        <w:rPr>
          <w:lang w:val="de-DE"/>
        </w:rPr>
      </w:pPr>
    </w:p>
    <w:p w:rsidRPr="008F3BEE" w:rsidR="00620231" w:rsidRDefault="001129B5" w14:paraId="5DE43D27" w14:textId="77777777">
      <w:pPr>
        <w:rPr>
          <w:lang w:val="de-DE"/>
        </w:rPr>
      </w:pPr>
      <w:r w:rsidRPr="008F3BEE">
        <w:rPr>
          <w:lang w:val="de-DE"/>
        </w:rPr>
        <w:t>[Kundenname]</w:t>
      </w:r>
      <w:r w:rsidRPr="008F3BEE">
        <w:rPr>
          <w:lang w:val="de-DE"/>
        </w:rPr>
        <w:br/>
      </w:r>
      <w:r w:rsidRPr="008F3BEE">
        <w:rPr>
          <w:lang w:val="de-DE"/>
        </w:rPr>
        <w:t>[Kundenadresse]</w:t>
      </w:r>
    </w:p>
    <w:p w:rsidR="00620231" w:rsidRDefault="001129B5" w14:paraId="771E43C1" w14:textId="4E80FA82">
      <w:pPr>
        <w:rPr>
          <w:lang w:val="de-DE"/>
        </w:rPr>
      </w:pPr>
      <w:r w:rsidRPr="008F3BEE">
        <w:rPr>
          <w:lang w:val="de-DE"/>
        </w:rPr>
        <w:t>[Ort], [Datum]</w:t>
      </w:r>
    </w:p>
    <w:p w:rsidRPr="008F3BEE" w:rsidR="00620231" w:rsidRDefault="001129B5" w14:paraId="5F1A2C3C" w14:textId="77777777">
      <w:pPr>
        <w:rPr>
          <w:lang w:val="de-DE"/>
        </w:rPr>
      </w:pPr>
      <w:r w:rsidRPr="008F3BEE">
        <w:rPr>
          <w:b/>
          <w:lang w:val="de-DE"/>
        </w:rPr>
        <w:t>Umstellung auf elektronische Rechnungen (E-Rechnung)</w:t>
      </w:r>
    </w:p>
    <w:p w:rsidRPr="008F3BEE" w:rsidR="00620231" w:rsidRDefault="001129B5" w14:paraId="0A1FF402" w14:textId="77777777">
      <w:pPr>
        <w:rPr>
          <w:lang w:val="de-DE"/>
        </w:rPr>
      </w:pPr>
      <w:r w:rsidRPr="008F3BEE">
        <w:rPr>
          <w:lang w:val="de-DE"/>
        </w:rPr>
        <w:t>Sehr geehrte Damen und Herren,</w:t>
      </w:r>
      <w:r w:rsidRPr="008F3BEE">
        <w:rPr>
          <w:lang w:val="de-DE"/>
        </w:rPr>
        <w:br/>
      </w:r>
      <w:r w:rsidRPr="008F3BEE">
        <w:rPr>
          <w:lang w:val="de-DE"/>
        </w:rPr>
        <w:t>liebe Kundinnen und Kunden,</w:t>
      </w:r>
    </w:p>
    <w:p w:rsidRPr="008F3BEE" w:rsidR="00620231" w:rsidRDefault="001129B5" w14:paraId="06E0AE06" w14:textId="77777777">
      <w:pPr>
        <w:rPr>
          <w:lang w:val="de-DE"/>
        </w:rPr>
      </w:pPr>
      <w:r w:rsidRPr="008F3BEE">
        <w:rPr>
          <w:lang w:val="de-DE"/>
        </w:rPr>
        <w:t xml:space="preserve">wir möchten Sie darüber informieren, dass wir </w:t>
      </w:r>
      <w:r w:rsidRPr="008F3BEE">
        <w:rPr>
          <w:lang w:val="de-DE"/>
        </w:rPr>
        <w:t>unsere Rechnungsstellung auf das elektronische Rechnungsformat (E-Rechnung) umstellen. Diese Maßnahme erfolgt im Einklang mit den gesetzlichen Vorgaben der EU-Richtlinie 2014/55/EU sowie den nationalen Umsetzungsbestimmungen.</w:t>
      </w:r>
    </w:p>
    <w:p w:rsidRPr="008F3BEE" w:rsidR="00620231" w:rsidRDefault="001129B5" w14:paraId="7480BF9E" w14:textId="77777777">
      <w:pPr>
        <w:rPr>
          <w:lang w:val="de-DE"/>
        </w:rPr>
      </w:pPr>
      <w:r w:rsidRPr="008F3BEE">
        <w:rPr>
          <w:lang w:val="de-DE"/>
        </w:rPr>
        <w:t xml:space="preserve">Ab dem [Datum einfügen] werden wir Ihnen unsere Rechnungen ausschließlich im strukturierten elektronischen Format (z. B. </w:t>
      </w:r>
      <w:proofErr w:type="spellStart"/>
      <w:r w:rsidRPr="008F3BEE">
        <w:rPr>
          <w:lang w:val="de-DE"/>
        </w:rPr>
        <w:t>XRechnung</w:t>
      </w:r>
      <w:proofErr w:type="spellEnd"/>
      <w:r w:rsidRPr="008F3BEE">
        <w:rPr>
          <w:lang w:val="de-DE"/>
        </w:rPr>
        <w:t xml:space="preserve"> oder ZUGFeRD) übermitteln. Dieses Format ermöglicht eine automatisierte Verarbeitung und trägt zur Effizienzsteigerung sowie zur Reduzierung von Papierverbrauch und manuellen Aufwänden bei.</w:t>
      </w:r>
    </w:p>
    <w:p w:rsidRPr="008F3BEE" w:rsidR="00620231" w:rsidRDefault="001129B5" w14:paraId="0A440D62" w14:textId="77777777">
      <w:pPr>
        <w:rPr>
          <w:lang w:val="de-DE"/>
        </w:rPr>
      </w:pPr>
      <w:r w:rsidRPr="008F3BEE">
        <w:rPr>
          <w:lang w:val="de-DE"/>
        </w:rPr>
        <w:t>Was bedeutet das für Sie?</w:t>
      </w:r>
    </w:p>
    <w:p w:rsidRPr="008F3BEE" w:rsidR="00620231" w:rsidRDefault="001129B5" w14:paraId="6FC21B2D" w14:textId="77777777">
      <w:pPr>
        <w:rPr>
          <w:lang w:val="de-DE"/>
        </w:rPr>
      </w:pPr>
      <w:r w:rsidRPr="008F3BEE">
        <w:rPr>
          <w:lang w:val="de-DE"/>
        </w:rPr>
        <w:t>Bitte stellen Sie sicher, dass Sie in der Lage sind, elektronische Rechnungen im genannten Format zu empfangen und zu verarbeiten. Sollten Sie hierzu Fragen haben oder Unterstützung benötigen, stehen wir Ihnen gerne zur Verfügung.</w:t>
      </w:r>
    </w:p>
    <w:p w:rsidRPr="008F3BEE" w:rsidR="00620231" w:rsidRDefault="001129B5" w14:paraId="04997E7E" w14:textId="77777777">
      <w:pPr>
        <w:rPr>
          <w:lang w:val="de-DE"/>
        </w:rPr>
      </w:pPr>
      <w:r w:rsidRPr="008F3BEE">
        <w:rPr>
          <w:lang w:val="de-DE"/>
        </w:rPr>
        <w:t>Unsere E-Rechnungen erhalten Sie künftig über folgende Übertragungswege:</w:t>
      </w:r>
    </w:p>
    <w:p w:rsidRPr="008F3BEE" w:rsidR="00620231" w:rsidRDefault="001129B5" w14:paraId="0F96660B" w14:textId="77777777">
      <w:pPr>
        <w:rPr>
          <w:lang w:val="de-DE"/>
        </w:rPr>
      </w:pPr>
      <w:r w:rsidRPr="008F3BEE">
        <w:rPr>
          <w:lang w:val="de-DE"/>
        </w:rPr>
        <w:t xml:space="preserve">[z. B. E-Mail-Adresse, </w:t>
      </w:r>
      <w:proofErr w:type="spellStart"/>
      <w:r w:rsidRPr="008F3BEE">
        <w:rPr>
          <w:lang w:val="de-DE"/>
        </w:rPr>
        <w:t>Peppol</w:t>
      </w:r>
      <w:proofErr w:type="spellEnd"/>
      <w:r w:rsidRPr="008F3BEE">
        <w:rPr>
          <w:lang w:val="de-DE"/>
        </w:rPr>
        <w:t>-ID oder andere Kanäle einfügen]</w:t>
      </w:r>
    </w:p>
    <w:p w:rsidRPr="008F3BEE" w:rsidR="00620231" w:rsidRDefault="001129B5" w14:paraId="17D5654D" w14:textId="77777777">
      <w:pPr>
        <w:rPr>
          <w:lang w:val="de-DE"/>
        </w:rPr>
      </w:pPr>
      <w:r w:rsidRPr="008F3BEE">
        <w:rPr>
          <w:lang w:val="de-DE"/>
        </w:rPr>
        <w:t>Wir danken Ihnen für Ihre Unterstützung bei der Umsetzung dieser digitalen Maßnahme und freuen uns auf die weiterhin gute Zusammenarbeit.</w:t>
      </w:r>
    </w:p>
    <w:p w:rsidRPr="008F3BEE" w:rsidR="00620231" w:rsidRDefault="001129B5" w14:paraId="709C0260" w14:textId="77777777">
      <w:pPr>
        <w:rPr>
          <w:lang w:val="de-DE"/>
        </w:rPr>
      </w:pPr>
      <w:r w:rsidRPr="008F3BEE">
        <w:rPr>
          <w:lang w:val="de-DE"/>
        </w:rPr>
        <w:t>Mit freundlichen Grüßen</w:t>
      </w:r>
    </w:p>
    <w:p w:rsidR="008F3BEE" w:rsidRDefault="001129B5" w14:paraId="6FEF684B" w14:textId="77777777">
      <w:pPr>
        <w:rPr>
          <w:lang w:val="de-DE"/>
        </w:rPr>
      </w:pPr>
      <w:r w:rsidRPr="008F3BEE">
        <w:rPr>
          <w:lang w:val="de-DE"/>
        </w:rPr>
        <w:t>[Name]</w:t>
      </w:r>
      <w:r w:rsidRPr="008F3BEE">
        <w:rPr>
          <w:lang w:val="de-DE"/>
        </w:rPr>
        <w:br/>
      </w:r>
      <w:r w:rsidRPr="008F3BEE">
        <w:rPr>
          <w:lang w:val="de-DE"/>
        </w:rPr>
        <w:t>[Position]</w:t>
      </w:r>
      <w:r w:rsidRPr="008F3BEE">
        <w:rPr>
          <w:lang w:val="de-DE"/>
        </w:rPr>
        <w:br/>
      </w:r>
      <w:r w:rsidRPr="008F3BEE">
        <w:rPr>
          <w:lang w:val="de-DE"/>
        </w:rPr>
        <w:t>[Unternehmen]</w:t>
      </w:r>
    </w:p>
    <w:p w:rsidR="001129B5" w:rsidP="03CBAEF8" w:rsidRDefault="001129B5" w14:noSpellErr="1" w14:paraId="1022B03A" w14:textId="0FBBD759">
      <w:pPr>
        <w:rPr>
          <w:sz w:val="16"/>
          <w:szCs w:val="16"/>
          <w:lang w:val="de-DE"/>
        </w:rPr>
      </w:pPr>
      <w:r>
        <w:br/>
      </w:r>
      <w:r w:rsidRPr="03CBAEF8" w:rsidR="001129B5">
        <w:rPr>
          <w:sz w:val="16"/>
          <w:szCs w:val="16"/>
          <w:lang w:val="de-DE"/>
        </w:rPr>
        <w:t>Dieses Schreiben wurde bereitgestellt von Sage. Weitere Informationen zur E-Rechnung finden Sie unter:</w:t>
      </w:r>
      <w:r w:rsidRPr="03CBAEF8" w:rsidR="008F3BEE">
        <w:rPr>
          <w:sz w:val="16"/>
          <w:szCs w:val="16"/>
          <w:lang w:val="de-DE"/>
        </w:rPr>
        <w:t xml:space="preserve"> </w:t>
      </w:r>
      <w:hyperlink r:id="R683946ccbbfb44c6">
        <w:r w:rsidRPr="03CBAEF8" w:rsidR="001129B5">
          <w:rPr>
            <w:rStyle w:val="Hyperlink"/>
            <w:sz w:val="16"/>
            <w:szCs w:val="16"/>
            <w:lang w:val="de-DE"/>
          </w:rPr>
          <w:t>https://www.sage.com/de-de/e-rechnung/</w:t>
        </w:r>
      </w:hyperlink>
    </w:p>
    <w:sectPr w:rsidRPr="008F3BEE" w:rsidR="00620231" w:rsidSect="00034616">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hint="default" w:ascii="Symbol" w:hAnsi="Symbol"/>
      </w:rPr>
    </w:lvl>
  </w:abstractNum>
  <w:num w:numId="1" w16cid:durableId="1094282182">
    <w:abstractNumId w:val="8"/>
  </w:num>
  <w:num w:numId="2" w16cid:durableId="253787422">
    <w:abstractNumId w:val="6"/>
  </w:num>
  <w:num w:numId="3" w16cid:durableId="868950129">
    <w:abstractNumId w:val="5"/>
  </w:num>
  <w:num w:numId="4" w16cid:durableId="2108698338">
    <w:abstractNumId w:val="4"/>
  </w:num>
  <w:num w:numId="5" w16cid:durableId="1068260723">
    <w:abstractNumId w:val="7"/>
  </w:num>
  <w:num w:numId="6" w16cid:durableId="151801757">
    <w:abstractNumId w:val="3"/>
  </w:num>
  <w:num w:numId="7" w16cid:durableId="1502815654">
    <w:abstractNumId w:val="2"/>
  </w:num>
  <w:num w:numId="8" w16cid:durableId="1810974458">
    <w:abstractNumId w:val="1"/>
  </w:num>
  <w:num w:numId="9" w16cid:durableId="137292438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129B5"/>
    <w:rsid w:val="0015074B"/>
    <w:rsid w:val="0029639D"/>
    <w:rsid w:val="00326F90"/>
    <w:rsid w:val="00620231"/>
    <w:rsid w:val="0063711C"/>
    <w:rsid w:val="008F3BEE"/>
    <w:rsid w:val="00A17E25"/>
    <w:rsid w:val="00AA1D8D"/>
    <w:rsid w:val="00B47730"/>
    <w:rsid w:val="00CB0664"/>
    <w:rsid w:val="00FC693F"/>
    <w:rsid w:val="03CBAE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196A90"/>
  <w14:defaultImageDpi w14:val="300"/>
  <w15:docId w15:val="{F0438F2B-4475-4ED8-898E-2D61DDD744D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FC693F"/>
    <w:rPr>
      <w:rFonts w:ascii="Arial" w:hAnsi="Arial"/>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styleId="KopfzeileZchn" w:customStyle="1">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styleId="FuzeileZchn" w:customStyle="1">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styleId="berschrift1Zchn" w:customStyle="1">
    <w:name w:val="Überschrift 1 Zchn"/>
    <w:basedOn w:val="Absatz-Standardschriftart"/>
    <w:link w:val="berschrift1"/>
    <w:uiPriority w:val="9"/>
    <w:rsid w:val="00FC693F"/>
    <w:rPr>
      <w:rFonts w:asciiTheme="majorHAnsi" w:hAnsiTheme="majorHAnsi" w:eastAsiaTheme="majorEastAsia" w:cstheme="majorBidi"/>
      <w:b/>
      <w:bCs/>
      <w:color w:val="365F91" w:themeColor="accent1" w:themeShade="BF"/>
      <w:sz w:val="28"/>
      <w:szCs w:val="28"/>
    </w:rPr>
  </w:style>
  <w:style w:type="character" w:styleId="berschrift2Zchn" w:customStyle="1">
    <w:name w:val="Überschrift 2 Zchn"/>
    <w:basedOn w:val="Absatz-Standardschriftart"/>
    <w:link w:val="berschrift2"/>
    <w:uiPriority w:val="9"/>
    <w:rsid w:val="00FC693F"/>
    <w:rPr>
      <w:rFonts w:asciiTheme="majorHAnsi" w:hAnsiTheme="majorHAnsi" w:eastAsiaTheme="majorEastAsia" w:cstheme="majorBidi"/>
      <w:b/>
      <w:bCs/>
      <w:color w:val="4F81BD" w:themeColor="accent1"/>
      <w:sz w:val="26"/>
      <w:szCs w:val="26"/>
    </w:rPr>
  </w:style>
  <w:style w:type="character" w:styleId="berschrift3Zchn" w:customStyle="1">
    <w:name w:val="Überschrift 3 Zchn"/>
    <w:basedOn w:val="Absatz-Standardschriftart"/>
    <w:link w:val="berschrift3"/>
    <w:uiPriority w:val="9"/>
    <w:rsid w:val="00FC693F"/>
    <w:rPr>
      <w:rFonts w:asciiTheme="majorHAnsi" w:hAnsiTheme="majorHAnsi" w:eastAsiaTheme="majorEastAsia" w:cstheme="majorBidi"/>
      <w:b/>
      <w:bCs/>
      <w:color w:val="4F81BD" w:themeColor="accent1"/>
    </w:rPr>
  </w:style>
  <w:style w:type="paragraph" w:styleId="Titel">
    <w:name w:val="Title"/>
    <w:basedOn w:val="Standard"/>
    <w:next w:val="Standard"/>
    <w:link w:val="TitelZchn"/>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elZchn" w:customStyle="1">
    <w:name w:val="Titel Zchn"/>
    <w:basedOn w:val="Absatz-Standardschriftart"/>
    <w:link w:val="Titel"/>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UntertitelZchn" w:customStyle="1">
    <w:name w:val="Untertitel Zchn"/>
    <w:basedOn w:val="Absatz-Standardschriftart"/>
    <w:link w:val="Untertitel"/>
    <w:uiPriority w:val="11"/>
    <w:rsid w:val="00FC693F"/>
    <w:rPr>
      <w:rFonts w:asciiTheme="majorHAnsi" w:hAnsiTheme="majorHAnsi" w:eastAsiaTheme="majorEastAsia"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styleId="TextkrperZchn" w:customStyle="1">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styleId="Textkrper2Zchn" w:customStyle="1">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styleId="Textkrper3Zchn" w:customStyle="1">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krotextZchn" w:customStyle="1">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styleId="ZitatZchn" w:customStyle="1">
    <w:name w:val="Zitat Zchn"/>
    <w:basedOn w:val="Absatz-Standardschriftart"/>
    <w:link w:val="Zitat"/>
    <w:uiPriority w:val="29"/>
    <w:rsid w:val="00FC693F"/>
    <w:rPr>
      <w:i/>
      <w:iCs/>
      <w:color w:val="000000" w:themeColor="text1"/>
    </w:rPr>
  </w:style>
  <w:style w:type="character" w:styleId="berschrift4Zchn" w:customStyle="1">
    <w:name w:val="Überschrift 4 Zchn"/>
    <w:basedOn w:val="Absatz-Standardschriftart"/>
    <w:link w:val="berschrift4"/>
    <w:uiPriority w:val="9"/>
    <w:semiHidden/>
    <w:rsid w:val="00FC693F"/>
    <w:rPr>
      <w:rFonts w:asciiTheme="majorHAnsi" w:hAnsiTheme="majorHAnsi" w:eastAsiaTheme="majorEastAsia" w:cstheme="majorBidi"/>
      <w:b/>
      <w:bCs/>
      <w:i/>
      <w:iCs/>
      <w:color w:val="4F81BD" w:themeColor="accent1"/>
    </w:rPr>
  </w:style>
  <w:style w:type="character" w:styleId="berschrift5Zchn" w:customStyle="1">
    <w:name w:val="Überschrift 5 Zchn"/>
    <w:basedOn w:val="Absatz-Standardschriftart"/>
    <w:link w:val="berschrift5"/>
    <w:uiPriority w:val="9"/>
    <w:semiHidden/>
    <w:rsid w:val="00FC693F"/>
    <w:rPr>
      <w:rFonts w:asciiTheme="majorHAnsi" w:hAnsiTheme="majorHAnsi" w:eastAsiaTheme="majorEastAsia" w:cstheme="majorBidi"/>
      <w:color w:val="243F60" w:themeColor="accent1" w:themeShade="7F"/>
    </w:rPr>
  </w:style>
  <w:style w:type="character" w:styleId="berschrift6Zchn" w:customStyle="1">
    <w:name w:val="Überschrift 6 Zchn"/>
    <w:basedOn w:val="Absatz-Standardschriftart"/>
    <w:link w:val="berschrift6"/>
    <w:uiPriority w:val="9"/>
    <w:semiHidden/>
    <w:rsid w:val="00FC693F"/>
    <w:rPr>
      <w:rFonts w:asciiTheme="majorHAnsi" w:hAnsiTheme="majorHAnsi" w:eastAsiaTheme="majorEastAsia" w:cstheme="majorBidi"/>
      <w:i/>
      <w:iCs/>
      <w:color w:val="243F60" w:themeColor="accent1" w:themeShade="7F"/>
    </w:rPr>
  </w:style>
  <w:style w:type="character" w:styleId="berschrift7Zchn" w:customStyle="1">
    <w:name w:val="Überschrift 7 Zchn"/>
    <w:basedOn w:val="Absatz-Standardschriftart"/>
    <w:link w:val="berschrift7"/>
    <w:uiPriority w:val="9"/>
    <w:semiHidden/>
    <w:rsid w:val="00FC693F"/>
    <w:rPr>
      <w:rFonts w:asciiTheme="majorHAnsi" w:hAnsiTheme="majorHAnsi" w:eastAsiaTheme="majorEastAsia" w:cstheme="majorBidi"/>
      <w:i/>
      <w:iCs/>
      <w:color w:val="404040" w:themeColor="text1" w:themeTint="BF"/>
    </w:rPr>
  </w:style>
  <w:style w:type="character" w:styleId="berschrift8Zchn" w:customStyle="1">
    <w:name w:val="Überschrift 8 Zchn"/>
    <w:basedOn w:val="Absatz-Standardschriftart"/>
    <w:link w:val="berschrift8"/>
    <w:uiPriority w:val="9"/>
    <w:semiHidden/>
    <w:rsid w:val="00FC693F"/>
    <w:rPr>
      <w:rFonts w:asciiTheme="majorHAnsi" w:hAnsiTheme="majorHAnsi" w:eastAsiaTheme="majorEastAsia" w:cstheme="majorBidi"/>
      <w:color w:val="4F81BD" w:themeColor="accent1"/>
      <w:sz w:val="20"/>
      <w:szCs w:val="20"/>
    </w:rPr>
  </w:style>
  <w:style w:type="character" w:styleId="berschrift9Zchn" w:customStyle="1">
    <w:name w:val="Überschrift 9 Zchn"/>
    <w:basedOn w:val="Absatz-Standardschriftart"/>
    <w:link w:val="berschrift9"/>
    <w:uiPriority w:val="9"/>
    <w:semiHidden/>
    <w:rsid w:val="00FC693F"/>
    <w:rPr>
      <w:rFonts w:asciiTheme="majorHAnsi" w:hAnsiTheme="majorHAnsi" w:eastAsiaTheme="majorEastAsia"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ivesZitatZchn" w:customStyle="1">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uiPriority w:val="99"/>
    <w:name w:val="Hyperlink"/>
    <w:basedOn w:val="Absatz-Standardschriftart"/>
    <w:unhideWhenUsed/>
    <w:rsid w:val="03CBAE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hyperlink" Target="https://www.sage.com/de-de/e-rechnung/" TargetMode="External" Id="R683946ccbbfb44c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Rieff, Claudia</lastModifiedBy>
  <revision>3</revision>
  <lastPrinted>2025-07-10T12:26:00.0000000Z</lastPrinted>
  <dcterms:created xsi:type="dcterms:W3CDTF">2025-07-10T12:30:00.0000000Z</dcterms:created>
  <dcterms:modified xsi:type="dcterms:W3CDTF">2025-07-16T14:23:51.8292303Z</dcterms:modified>
  <category/>
</coreProperties>
</file>